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786817" name="019eefcb-f07d-75e9-8cb8-21aa00c162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6386074" name="019eefcb-f07d-75e9-8cb8-21aa00c1627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8995529" name="019eefcc-09c0-713e-b74c-862a8ff818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195212" name="019eefcc-09c0-713e-b74c-862a8ff8183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Kochherd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Kochherd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1194650" name="019eefcc-97ed-7a3d-958d-98072dc3e4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0580518" name="019eefcc-97ed-7a3d-958d-98072dc3e48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1697752" name="019eefcc-a9e7-7531-a917-10012c7a88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068454" name="019eefcc-a9e7-7531-a917-10012c7a88c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